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400"/>
              <w:jc w:val="center"/>
            </w:pPr>
            <w:r/>
            <w:r>
              <w:rPr>
                <w:rFonts w:ascii="Segoe UI" w:hAnsi="Segoe UI"/>
                <w:color w:val="2E75B6"/>
                <w:sz w:val="20"/>
              </w:rPr>
              <w:t>PMBOK GUIDE — 8TH EDITION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160" w:after="160"/>
              <w:jc w:val="center"/>
            </w:pPr>
            <w:r/>
            <w:r>
              <w:rPr>
                <w:rFonts w:ascii="Segoe UI" w:hAnsi="Segoe UI"/>
                <w:b/>
                <w:color w:val="0D1B2A"/>
                <w:sz w:val="56"/>
              </w:rPr>
              <w:t>Requirements Documentation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2E75B6"/>
              <w:left w:val="single" w:sz="4" w:space="0" w:color="FFFFFF"/>
              <w:right w:val="single" w:sz="4" w:space="0" w:color="FFFFFF"/>
            </w:tcBorders>
          </w:tcPr>
          <w:p>
            <w:pPr>
              <w:spacing w:after="240"/>
              <w:jc w:val="center"/>
            </w:pPr>
            <w:r/>
            <w:r>
              <w:rPr>
                <w:rFonts w:ascii="Segoe UI" w:hAnsi="Segoe UI"/>
                <w:color w:val="666666"/>
                <w:sz w:val="18"/>
              </w:rPr>
              <w:t>Scope Domain | Elicit and Analyze Requirements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Name: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[Enter project 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Date: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Manager: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Sponsor: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Department: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[Department/Area]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Priority: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[High/Medium/Low]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Delivery Approach: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[Predictive / Hybrid / Agile]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Version: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[1.0]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1. </w:t>
      </w:r>
      <w:r>
        <w:rPr>
          <w:rFonts w:ascii="Segoe UI" w:hAnsi="Segoe UI"/>
          <w:b/>
          <w:color w:val="0D1B2A"/>
          <w:sz w:val="26"/>
        </w:rPr>
        <w:t>Purpose</w:t>
      </w:r>
    </w:p>
    <w:p>
      <w:r>
        <w:rPr>
          <w:rFonts w:ascii="Segoe UI" w:hAnsi="Segoe UI"/>
          <w:color w:val="333333"/>
          <w:sz w:val="19"/>
        </w:rPr>
        <w:t>This document captures all project and product requirements, including functional, non-functional, and quality requirements. It serves as the basis for scope definition, WBS decomposition, and acceptance criteria.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2. </w:t>
      </w:r>
      <w:r>
        <w:rPr>
          <w:rFonts w:ascii="Segoe UI" w:hAnsi="Segoe UI"/>
          <w:b/>
          <w:color w:val="0D1B2A"/>
          <w:sz w:val="26"/>
        </w:rPr>
        <w:t>Requirements Collection Methodology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the techniques used to elicit and analyze requirements and the stakeholders involved.]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3. </w:t>
      </w:r>
      <w:r>
        <w:rPr>
          <w:rFonts w:ascii="Segoe UI" w:hAnsi="Segoe UI"/>
          <w:b/>
          <w:color w:val="0D1B2A"/>
          <w:sz w:val="26"/>
        </w:rPr>
        <w:t>Business Requirements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[High-level requirements that describe the business need and strategic objectives.]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ID</w:t>
            </w:r>
          </w:p>
        </w:tc>
        <w:tc>
          <w:tcPr>
            <w:tcW w:type="dxa" w:w="340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Requirement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Priority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Source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BR-001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Must Have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Approved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BR-002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Must Have</w:t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Approved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BR-003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Should Have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4. </w:t>
      </w:r>
      <w:r>
        <w:rPr>
          <w:rFonts w:ascii="Segoe UI" w:hAnsi="Segoe UI"/>
          <w:b/>
          <w:color w:val="0D1B2A"/>
          <w:sz w:val="26"/>
        </w:rPr>
        <w:t>Stakeholder Requirements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[Requirements from specific stakeholders or stakeholder groups.]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ID</w:t>
            </w:r>
          </w:p>
        </w:tc>
        <w:tc>
          <w:tcPr>
            <w:tcW w:type="dxa" w:w="311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Requirement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Stakeholder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Priority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SR-001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Must Have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SR-002</w:t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Should Have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SR-003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Could Have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5. </w:t>
      </w:r>
      <w:r>
        <w:rPr>
          <w:rFonts w:ascii="Segoe UI" w:hAnsi="Segoe UI"/>
          <w:b/>
          <w:color w:val="0D1B2A"/>
          <w:sz w:val="26"/>
        </w:rPr>
        <w:t>Functional Requirements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[Requirements that describe the behaviors, functions, and features of the product.]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ID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Requirement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Priority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Acceptance Criteria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FR-001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Must Have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FR-002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Must Have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FR-003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Should Have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FR-004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Could Have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FR-005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6. </w:t>
      </w:r>
      <w:r>
        <w:rPr>
          <w:rFonts w:ascii="Segoe UI" w:hAnsi="Segoe UI"/>
          <w:b/>
          <w:color w:val="0D1B2A"/>
          <w:sz w:val="26"/>
        </w:rPr>
        <w:t>Non-Functional Requirements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[Requirements related to quality attributes: performance, security, usability, reliability, scalability, and compliance.]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ID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Category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Requirement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Metric / Target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NFR-001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Performance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NFR-002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Security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NFR-003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Usability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NFR-004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Reliability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NFR-005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Scalability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NFR-006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Compliance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F5F3"/>
            <w:tcBorders>
              <w:top w:val="single" w:sz="4" w:space="0" w:color="FFFFFF"/>
              <w:bottom w:val="single" w:sz="4" w:space="0" w:color="FFFFFF"/>
              <w:left w:val="single" w:sz="24" w:space="0" w:color="1A9E8F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PMBOK 8 — Build Quality into Processes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PMBOK 8 Principle "Build Quality into Processes and Deliverables": Define quality requirements early and make them measurable. Use AI tools to identify gaps and conflicts in requirements documentation.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7. </w:t>
      </w:r>
      <w:r>
        <w:rPr>
          <w:rFonts w:ascii="Segoe UI" w:hAnsi="Segoe UI"/>
          <w:b/>
          <w:color w:val="0D1B2A"/>
          <w:sz w:val="26"/>
        </w:rPr>
        <w:t>Sustainability Requirements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[Requirements related to environmental, social, and governance considerations.]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ID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Category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Requirement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Target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ESG-001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Environmental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ESG-002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Social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ESG-003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Governance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8. </w:t>
      </w:r>
      <w:r>
        <w:rPr>
          <w:rFonts w:ascii="Segoe UI" w:hAnsi="Segoe UI"/>
          <w:b/>
          <w:color w:val="0D1B2A"/>
          <w:sz w:val="26"/>
        </w:rPr>
        <w:t>Requirements Traceability Matrix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[Map requirements to their source, deliverables, and test cases.]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12"/>
        <w:gridCol w:w="1512"/>
        <w:gridCol w:w="1512"/>
        <w:gridCol w:w="1512"/>
        <w:gridCol w:w="1512"/>
        <w:gridCol w:w="1512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Req. ID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Requirement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Source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WBS Element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Test Case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Open / Approved / Delivered / Verified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9. </w:t>
      </w:r>
      <w:r>
        <w:rPr>
          <w:rFonts w:ascii="Segoe UI" w:hAnsi="Segoe UI"/>
          <w:b/>
          <w:color w:val="0D1B2A"/>
          <w:sz w:val="26"/>
        </w:rPr>
        <w:t>Requirements Prioritization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[Summarize the prioritization approach used (MoSCoW, weighted scoring, etc.).]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Priority</w:t>
            </w:r>
          </w:p>
        </w:tc>
        <w:tc>
          <w:tcPr>
            <w:tcW w:type="dxa" w:w="510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Description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Count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Must Have</w:t>
            </w:r>
          </w:p>
        </w:tc>
        <w:tc>
          <w:tcPr>
            <w:tcW w:type="dxa" w:w="51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Critical requirements — project fails without these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Should Have</w:t>
            </w:r>
          </w:p>
        </w:tc>
        <w:tc>
          <w:tcPr>
            <w:tcW w:type="dxa" w:w="51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Important but not critical — workarounds exist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Could Have</w:t>
            </w:r>
          </w:p>
        </w:tc>
        <w:tc>
          <w:tcPr>
            <w:tcW w:type="dxa" w:w="51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Desirable — included if time/budget allows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Won't Have (this time)</w:t>
            </w:r>
          </w:p>
        </w:tc>
        <w:tc>
          <w:tcPr>
            <w:tcW w:type="dxa" w:w="51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Explicitly excluded from current scope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10. </w:t>
      </w:r>
      <w:r>
        <w:rPr>
          <w:rFonts w:ascii="Segoe UI" w:hAnsi="Segoe UI"/>
          <w:b/>
          <w:color w:val="0D1B2A"/>
          <w:sz w:val="26"/>
        </w:rPr>
        <w:t>Approvals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Signature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Sponsor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Business Analyst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spacing w:before="240"/>
      </w:pPr>
      <w:r>
        <w:rPr>
          <w:rFonts w:ascii="Segoe UI" w:hAnsi="Segoe UI"/>
          <w:b/>
          <w:color w:val="666666"/>
          <w:sz w:val="20"/>
        </w:rPr>
        <w:t>Version Control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45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Description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1.0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Initial version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jc w:val="center"/>
      </w:pPr>
      <w:r>
        <w:rPr>
          <w:rFonts w:ascii="Segoe UI" w:hAnsi="Segoe UI"/>
          <w:color w:val="666666"/>
          <w:sz w:val="16"/>
        </w:rPr>
        <w:t xml:space="preserve">Template provided by </w:t>
      </w:r>
      <w:r>
        <w:rPr>
          <w:rFonts w:ascii="Segoe UI" w:hAnsi="Segoe UI"/>
          <w:b/>
          <w:color w:val="2E75B6"/>
          <w:sz w:val="16"/>
        </w:rPr>
        <w:t>projectmanagement.com.br</w:t>
      </w:r>
      <w:r>
        <w:rPr>
          <w:rFonts w:ascii="Segoe UI" w:hAnsi="Segoe UI"/>
          <w:color w:val="666666"/>
          <w:sz w:val="16"/>
        </w:rPr>
        <w:t xml:space="preserve">  |  Aligned with PMBOK Guide 8th Edition (2025)</w:t>
      </w:r>
    </w:p>
    <w:p>
      <w:r>
        <w:br w:type="page"/>
      </w:r>
    </w:p>
    <w:p>
      <w:r>
        <w:rPr>
          <w:b/>
          <w:color w:val="0D1B2A"/>
          <w:sz w:val="30"/>
        </w:rPr>
        <w:t>Learn More on projectmanagement.com.br</w:t>
      </w:r>
    </w:p>
    <w:p>
      <w:r>
        <w:rPr>
          <w:i/>
          <w:color w:val="64748B"/>
          <w:sz w:val="20"/>
        </w:rPr>
        <w:t>Explore related articles and guides to deepen your project management knowledge:</w:t>
      </w:r>
    </w:p>
    <w:p/>
    <w:p>
      <w:pPr>
        <w:pStyle w:val="ListBullet"/>
      </w:pPr>
      <w:hyperlink r:id="rId11">
        <w:r>
          <w:rPr>
            <w:color w:val="1D4ED8"/>
            <w:u w:val="single"/>
            <w:sz w:val="20"/>
          </w:rPr>
          <w:t xml:space="preserve">Expert Judgment in PMBOK 8: When &amp;#038; How to Use It</w:t>
        </w:r>
      </w:hyperlink>
    </w:p>
    <w:p>
      <w:pPr>
        <w:pStyle w:val="ListBullet"/>
      </w:pPr>
      <w:hyperlink r:id="rId12">
        <w:r>
          <w:rPr>
            <w:color w:val="1D4ED8"/>
            <w:u w:val="single"/>
            <w:sz w:val="20"/>
          </w:rPr>
          <w:t xml:space="preserve">Process &amp;#8211; Integrate and Align Project Plans | PMBOK 8 (2025)</w:t>
        </w:r>
      </w:hyperlink>
    </w:p>
    <w:p>
      <w:pPr>
        <w:pStyle w:val="ListBullet"/>
      </w:pPr>
      <w:hyperlink r:id="rId13">
        <w:r>
          <w:rPr>
            <w:color w:val="1D4ED8"/>
            <w:u w:val="single"/>
            <w:sz w:val="20"/>
          </w:rPr>
          <w:t xml:space="preserve">Project Charter in PMBOK 8: How to Create &amp;#038; Use</w:t>
        </w:r>
      </w:hyperlink>
    </w:p>
    <w:p>
      <w:pPr>
        <w:pStyle w:val="ListBullet"/>
      </w:pPr>
      <w:hyperlink r:id="rId14">
        <w:r>
          <w:rPr>
            <w:color w:val="1D4ED8"/>
            <w:u w:val="single"/>
            <w:sz w:val="20"/>
          </w:rPr>
          <w:t xml:space="preserve">Process &amp;#8211; Initiate Project or Phase | PMBOK 8 (2025)</w:t>
        </w:r>
      </w:hyperlink>
    </w:p>
    <w:p>
      <w:pPr>
        <w:pStyle w:val="ListBullet"/>
      </w:pPr>
      <w:hyperlink r:id="rId15">
        <w:r>
          <w:rPr>
            <w:color w:val="1D4ED8"/>
            <w:u w:val="single"/>
            <w:sz w:val="20"/>
          </w:rPr>
          <w:t xml:space="preserve">Project Canvas: PMBOK 8 Template &amp;#038; Step-by-Step Guide</w:t>
        </w:r>
      </w:hyperlink>
    </w:p>
    <w:p>
      <w:pPr>
        <w:pStyle w:val="ListBullet"/>
      </w:pPr>
      <w:hyperlink r:id="rId16">
        <w:r>
          <w:rPr>
            <w:color w:val="1D4ED8"/>
            <w:u w:val="single"/>
            <w:sz w:val="20"/>
          </w:rPr>
          <w:t xml:space="preserve">Best Project Management Books (Top 14 Picks by a Project Management Professor)</w:t>
        </w:r>
      </w:hyperlink>
    </w:p>
    <w:p>
      <w:pPr>
        <w:pStyle w:val="ListBullet"/>
      </w:pPr>
      <w:hyperlink r:id="rId17">
        <w:r>
          <w:rPr>
            <w:color w:val="1D4ED8"/>
            <w:u w:val="single"/>
            <w:sz w:val="20"/>
          </w:rPr>
          <w:t xml:space="preserve">10 Best Free Project Management Tools in 2024</w:t>
        </w:r>
      </w:hyperlink>
    </w:p>
    <w:p>
      <w:pPr>
        <w:pStyle w:val="ListBullet"/>
      </w:pPr>
      <w:hyperlink r:id="rId18">
        <w:r>
          <w:rPr>
            <w:color w:val="1D4ED8"/>
            <w:u w:val="single"/>
            <w:sz w:val="20"/>
          </w:rPr>
          <w:t xml:space="preserve">The Revolution of Artificial Intelligence in Project Management</w:t>
        </w:r>
      </w:hyperlink>
    </w:p>
    <w:p/>
    <w:p>
      <w:r>
        <w:rPr>
          <w:i/>
          <w:color w:val="94A3B8"/>
          <w:sz w:val="18"/>
        </w:rPr>
        <w:t>Download all free PMBOK 8 templates at https://projectmanagement.com.br/free-project-management-templates/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/>
        <w:color w:val="666666"/>
        <w:sz w:val="15"/>
      </w:rPr>
      <w:t>projectmanagement.com.br</w:t>
    </w:r>
    <w:r>
      <w:rPr>
        <w:rFonts w:ascii="Segoe UI" w:hAnsi="Segoe UI"/>
        <w:color w:val="BBBBBB"/>
        <w:sz w:val="15"/>
      </w:rPr>
      <w:t xml:space="preserve">  |  PMBOK Guide 8th Edition  | 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r/>
          <w:r>
            <w:rPr>
              <w:rFonts w:ascii="Segoe UI" w:hAnsi="Segoe UI"/>
              <w:b/>
              <w:color w:val="1F4E79"/>
              <w:sz w:val="18"/>
            </w:rPr>
            <w:t>REQUIREMENTS DOCUMENTATION</w:t>
          </w:r>
        </w:p>
      </w:tc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pPr>
            <w:jc w:val="right"/>
          </w:pPr>
          <w:r/>
          <w:r>
            <w:rPr>
              <w:rFonts w:ascii="Segoe UI" w:hAnsi="Segoe UI"/>
              <w:color w:val="666666"/>
              <w:sz w:val="18"/>
            </w:rPr>
            <w:t>[Project Name]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color w:val="333333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projectmanagement.com.br/expert-judgment/" TargetMode="External"/><Relationship Id="rId12" Type="http://schemas.openxmlformats.org/officeDocument/2006/relationships/hyperlink" Target="https://projectmanagement.com.br/integrate-and-align-project-plans/" TargetMode="External"/><Relationship Id="rId13" Type="http://schemas.openxmlformats.org/officeDocument/2006/relationships/hyperlink" Target="https://projectmanagement.com.br/project-charter-pmbok-8/" TargetMode="External"/><Relationship Id="rId14" Type="http://schemas.openxmlformats.org/officeDocument/2006/relationships/hyperlink" Target="https://projectmanagement.com.br/initiate-project-or-phase/" TargetMode="External"/><Relationship Id="rId15" Type="http://schemas.openxmlformats.org/officeDocument/2006/relationships/hyperlink" Target="https://projectmanagement.com.br/project-canvas/" TargetMode="External"/><Relationship Id="rId16" Type="http://schemas.openxmlformats.org/officeDocument/2006/relationships/hyperlink" Target="https://projectmanagement.com.br/best-project-management-books/" TargetMode="External"/><Relationship Id="rId17" Type="http://schemas.openxmlformats.org/officeDocument/2006/relationships/hyperlink" Target="https://projectmanagement.com.br/10-best-free-project-management-tools/" TargetMode="External"/><Relationship Id="rId18" Type="http://schemas.openxmlformats.org/officeDocument/2006/relationships/hyperlink" Target="https://projectmanagement.com.br/artificial-intelligence-in-project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