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Project Scope Statement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Governance Performance Domain | Scope Definition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describes the project scope in detail, including major deliverables, assumptions, constraints, and exclusions. It serves as a baseline for evaluating whether changes or additional work are within the agreed project boundaries.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Current Situation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current state, the problem or opportunity, and relevant background information.]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SMART Objectives and Success Criteria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objectives using SMART criteria and list measurable success criteria.]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Objective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Success Criteria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Measurement Method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Product Scope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features, functions, and characteristics of the product, service, or result. List specific requirements.]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Requirement ID</w:t>
            </w:r>
          </w:p>
        </w:tc>
        <w:tc>
          <w:tcPr>
            <w:tcW w:type="dxa" w:w="311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Priority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Acceptance Criteria</w:t>
            </w:r>
          </w:p>
        </w:tc>
      </w:tr>
      <w:tr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REQ-001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Must Have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REQ-002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Should Have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REQ-003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Could Have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REQ-004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Project Exclusions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[Explicitly state what is NOT included in the project scope to prevent scope creep.]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Work Breakdown Structure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[Reference or summarize the WBS. The WBS decomposes the total scope of work into manageable work packages. Reference the WBS Dictionary for detailed descriptions.]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EEF5"/>
            <w:tcBorders>
              <w:top w:val="single" w:sz="4" w:space="0" w:color="FFFFFF"/>
              <w:bottom w:val="single" w:sz="4" w:space="0" w:color="FFFFFF"/>
              <w:left w:val="single" w:sz="24" w:space="0" w:color="1F4E79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PMBOK 8 — Navigate Complexity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Use the WBS to manage complexity by decomposing large deliverables into smaller, more manageable components. For agile projects, consider using a Product Backlog with Epics and User Stories as an alternative decomposition structure.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Constraints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[List limitations that restrict the project: budget ceiling, regulatory requirements, fixed deadlines, technology restrictions, resource availability.]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Assumptions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[List factors considered true for planning purposes. Each assumption should be validated during project execution.]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Delivery and Acceptance Criteria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process and criteria for formal acceptance of deliverables.]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Deliverable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Acceptance Criteria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Verification Method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Approver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10. </w:t>
      </w:r>
      <w:r>
        <w:rPr>
          <w:rFonts w:ascii="Segoe UI" w:hAnsi="Segoe UI"/>
          <w:b/>
          <w:color w:val="0D1B2A"/>
          <w:sz w:val="26"/>
        </w:rPr>
        <w:t>Sustainability Scope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[Identify sustainability-related scope items: environmental targets, social impact goals, and governance requirements that are part of the project deliverables.]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F5F3"/>
            <w:tcBorders>
              <w:top w:val="single" w:sz="4" w:space="0" w:color="FFFFFF"/>
              <w:bottom w:val="single" w:sz="4" w:space="0" w:color="FFFFFF"/>
              <w:left w:val="single" w:sz="24" w:space="0" w:color="1A9E8F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NEW IN PMBOK 8 — Sustainability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Include sustainability as an explicit scope dimension. Define measurable ESG targets as part of the project deliverables and acceptance criteria.</w:t>
            </w:r>
          </w:p>
        </w:tc>
      </w:tr>
    </w:tbl>
    <w:p/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11.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Key Stakeholder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PROJECT SCOPE STATEMENT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expert-judgment/" TargetMode="External"/><Relationship Id="rId12" Type="http://schemas.openxmlformats.org/officeDocument/2006/relationships/hyperlink" Target="https://projectmanagement.com.br/integrate-and-align-project-plans/" TargetMode="External"/><Relationship Id="rId13" Type="http://schemas.openxmlformats.org/officeDocument/2006/relationships/hyperlink" Target="https://projectmanagement.com.br/project-charter-pmbok-8/" TargetMode="External"/><Relationship Id="rId14" Type="http://schemas.openxmlformats.org/officeDocument/2006/relationships/hyperlink" Target="https://projectmanagement.com.br/initiate-project-or-phase/" TargetMode="External"/><Relationship Id="rId15" Type="http://schemas.openxmlformats.org/officeDocument/2006/relationships/hyperlink" Target="https://projectmanagement.com.br/project-canvas/" TargetMode="External"/><Relationship Id="rId16" Type="http://schemas.openxmlformats.org/officeDocument/2006/relationships/hyperlink" Target="https://projectmanagement.com.br/best-project-management-books/" TargetMode="External"/><Relationship Id="rId17" Type="http://schemas.openxmlformats.org/officeDocument/2006/relationships/hyperlink" Target="https://projectmanagement.com.br/10-best-free-project-management-tools/" TargetMode="External"/><Relationship Id="rId18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