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Deliverables Acceptance Checklist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Governance Domain | Manage Project Execution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provides a structured checklist for the formal acceptance of project deliverables. It ensures that each deliverable meets the defined acceptance criteria before being formally approved by the appropriate stakeholder.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Deliverables Summary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all project deliverables subject to formal acceptance.]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850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Deliverable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 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Owner</w:t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D-001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D-002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D-003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D-004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D-005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Acceptance Process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step-by-step process for deliverable acceptance.]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6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Step</w:t>
            </w:r>
          </w:p>
        </w:tc>
        <w:tc>
          <w:tcPr>
            <w:tcW w:type="dxa" w:w="368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Activity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Timeline</w:t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</w:t>
            </w:r>
          </w:p>
        </w:tc>
        <w:tc>
          <w:tcPr>
            <w:tcW w:type="dxa" w:w="368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 submitted for review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 Owner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As per schedule</w:t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</w:t>
            </w:r>
          </w:p>
        </w:tc>
        <w:tc>
          <w:tcPr>
            <w:tcW w:type="dxa" w:w="368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 review and testing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QA / Reviewer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3–5 business days</w:t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</w:t>
            </w:r>
          </w:p>
        </w:tc>
        <w:tc>
          <w:tcPr>
            <w:tcW w:type="dxa" w:w="368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Stakeholder review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2–3 business days</w:t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4</w:t>
            </w:r>
          </w:p>
        </w:tc>
        <w:tc>
          <w:tcPr>
            <w:tcW w:type="dxa" w:w="368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Acceptance decision (Accept / Reject / Conditional)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Approver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 business day</w:t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</w:t>
            </w:r>
          </w:p>
        </w:tc>
        <w:tc>
          <w:tcPr>
            <w:tcW w:type="dxa" w:w="368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Sign-off and documentation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Approver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 business day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Focus on Value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Acceptance criteria should be linked to value delivery. A deliverable is truly accepted not just when it meets specifications, but when it delivers the intended value to stakeholders.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Deliverable Acceptance Form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[Complete one form per deliverable or group of related deliverables.]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Deliverable Information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6236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 ID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 Name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Description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Submitted By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Submission Date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Review Period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Acceptance Criteria Checklist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6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#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Acceptance Criteria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Met? (Yes/No/Partial)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Comments</w:t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4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Quality Verification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Quality Check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Verification Method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Result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Pass/Fail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Completeness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Document review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Correctness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Testing / Validation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Compliance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Standards review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Performance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Performance testing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Acceptance Decision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6236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Decision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 ] Accepted   [ ] Accepted with Conditions   [ ] Rejected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Conditions (if applicable)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Rejection Reason (if applicable)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Rework Required?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 ] Yes   [ ] No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Rework Due Date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Deliverables Status Tracker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>
        <w:tc>
          <w:tcPr>
            <w:tcW w:type="dxa" w:w="850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Deliverable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Submitted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Reviewed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Signed Off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Comments</w:t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D-001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Accepted / Rejected / Conditional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D-002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D-003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D-004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D-005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Sustainability Deliverables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[Track acceptance of sustainability-related deliverables and ESG compliance.]</w:t>
      </w:r>
    </w:p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 Owner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Approver / Client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DELIVERABLES ACCEPTANCE CHECKLIST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expert-judgment/" TargetMode="External"/><Relationship Id="rId12" Type="http://schemas.openxmlformats.org/officeDocument/2006/relationships/hyperlink" Target="https://projectmanagement.com.br/integrate-and-align-project-plans/" TargetMode="External"/><Relationship Id="rId13" Type="http://schemas.openxmlformats.org/officeDocument/2006/relationships/hyperlink" Target="https://projectmanagement.com.br/project-charter-pmbok-8/" TargetMode="External"/><Relationship Id="rId14" Type="http://schemas.openxmlformats.org/officeDocument/2006/relationships/hyperlink" Target="https://projectmanagement.com.br/initiate-project-or-phase/" TargetMode="External"/><Relationship Id="rId15" Type="http://schemas.openxmlformats.org/officeDocument/2006/relationships/hyperlink" Target="https://projectmanagement.com.br/project-canvas/" TargetMode="External"/><Relationship Id="rId16" Type="http://schemas.openxmlformats.org/officeDocument/2006/relationships/hyperlink" Target="https://projectmanagement.com.br/best-project-management-books/" TargetMode="External"/><Relationship Id="rId17" Type="http://schemas.openxmlformats.org/officeDocument/2006/relationships/hyperlink" Target="https://projectmanagement.com.br/10-best-free-project-management-tools/" TargetMode="External"/><Relationship Id="rId18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